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WC Hundeschule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988177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7112" name="e46af3d0-2430-11f0-b7e9-c9513a33079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8264108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76666" name="18cc32e0-2429-11f0-81fd-d73351845c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008934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712644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9890071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997515" name="4d2ba390-2429-11f0-b039-95a57179e3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448949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351415" name="cdd0d600-2429-11f0-b4bb-d141d248f0b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471097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856903" name="9b8eb520-242b-11f0-b8bb-dfc23b7a869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/ 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996794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761449" name="ae3332f0-242b-11f0-8036-e7d4afe9ca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475333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01835" name="caca61e0-242b-11f0-9286-aff07c5d42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2755513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783697" name="e6340d50-242b-11f0-a339-55f7f7ed70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021222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28006" name="06eece40-242c-11f0-9dfd-971fcad488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1920178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43287" name="1b8509f0-242c-11f0-b193-9b9dd21749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0409933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200055" name="76638fd0-242d-11f0-967d-d3785fbe0da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400691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65334" name="9d479dd0-242d-11f0-8495-2f9d89e9067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787848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816932" name="2e6c7240-242e-11f0-b55f-63b4a01c2a2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334535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233997" name="474a1ba0-242e-11f0-a18d-c778bf5d472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337358" name="13f5bce0-242f-11f0-8eae-edfa8e115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013524" name="13f5bce0-242f-11f0-8eae-edfa8e115b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7801420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682755" name="b76c3430-242f-11f0-9d6d-796252e38a1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495703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310666" name="cc6a5970-242f-11f0-b11c-8bd9c1dcdef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12867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579413" name="67463590-2430-11f0-8ee3-efa6f3852a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1315880" name="2c5f0eb0-2431-11f0-b842-9daf5211a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574718" name="2c5f0eb0-2431-11f0-b842-9daf5211afb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489472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248254" name="86190730-2431-11f0-a161-8360b41c27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